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0B" w:rsidRPr="001A6CFF" w:rsidRDefault="00F23F34" w:rsidP="001A6CFF">
      <w:pPr>
        <w:pStyle w:val="1"/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ОБЪЯВЛЕНИЕ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 признании процедуры закупки несостоявшейся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 xml:space="preserve">Код процедуры: </w:t>
      </w:r>
      <w:r w:rsidR="001A6CFF" w:rsidRPr="001A6CFF">
        <w:rPr>
          <w:rFonts w:ascii="GHEA Grapalat" w:hAnsi="GHEA Grapalat"/>
          <w:lang w:val="ru-RU"/>
        </w:rPr>
        <w:t>ՀՀԱՆՇՕԾ-ԳՀԾՁԲ-26/7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ЗАО МЗ РА «Республиканская служба скорой медицинской помощи» сообщает, что процедура закупки признана несостоявшейся.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520"/>
      </w:tblGrid>
      <w:tr w:rsidR="004C110B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№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Цена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Описание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Участники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Основание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Обоснование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2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3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4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 xml:space="preserve">Услуга </w:t>
            </w:r>
            <w:r w:rsidRPr="001A6CFF">
              <w:rPr>
                <w:rFonts w:ascii="GHEA Grapalat" w:hAnsi="GHEA Grapalat"/>
              </w:rPr>
              <w:t>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5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6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7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п.3 Закона РА </w:t>
            </w:r>
            <w:r w:rsidRPr="001A6CFF">
              <w:rPr>
                <w:rFonts w:ascii="GHEA Grapalat" w:hAnsi="GHEA Grapalat"/>
                <w:lang w:val="ru-RU"/>
              </w:rPr>
              <w:t>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8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 xml:space="preserve">Услуга </w:t>
            </w:r>
            <w:r w:rsidRPr="001A6CFF">
              <w:rPr>
                <w:rFonts w:ascii="GHEA Grapalat" w:hAnsi="GHEA Grapalat"/>
              </w:rPr>
              <w:lastRenderedPageBreak/>
              <w:t>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lastRenderedPageBreak/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п.3 Закона РА «О </w:t>
            </w:r>
            <w:r w:rsidRPr="001A6CFF">
              <w:rPr>
                <w:rFonts w:ascii="GHEA Grapalat" w:hAnsi="GHEA Grapalat"/>
                <w:lang w:val="ru-RU"/>
              </w:rPr>
              <w:lastRenderedPageBreak/>
              <w:t>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lastRenderedPageBreak/>
              <w:t xml:space="preserve">Не подана ни одна </w:t>
            </w:r>
            <w:r w:rsidRPr="001A6CFF">
              <w:rPr>
                <w:rFonts w:ascii="GHEA Grapalat" w:hAnsi="GHEA Grapalat"/>
                <w:lang w:val="ru-RU"/>
              </w:rPr>
              <w:lastRenderedPageBreak/>
              <w:t>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lastRenderedPageBreak/>
              <w:t>9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Не </w:t>
            </w:r>
            <w:r w:rsidRPr="001A6CFF">
              <w:rPr>
                <w:rFonts w:ascii="GHEA Grapalat" w:hAnsi="GHEA Grapalat"/>
                <w:lang w:val="ru-RU"/>
              </w:rPr>
              <w:t>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11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12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13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Не подана ни одна </w:t>
            </w:r>
            <w:r w:rsidRPr="001A6CFF">
              <w:rPr>
                <w:rFonts w:ascii="GHEA Grapalat" w:hAnsi="GHEA Grapalat"/>
                <w:lang w:val="ru-RU"/>
              </w:rPr>
              <w:t>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14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15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16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17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18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п.3 Закона РА «О </w:t>
            </w:r>
            <w:r w:rsidRPr="001A6CFF">
              <w:rPr>
                <w:rFonts w:ascii="GHEA Grapalat" w:hAnsi="GHEA Grapalat"/>
                <w:lang w:val="ru-RU"/>
              </w:rPr>
              <w:lastRenderedPageBreak/>
              <w:t>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lastRenderedPageBreak/>
              <w:t xml:space="preserve">Не подана ни одна </w:t>
            </w:r>
            <w:r w:rsidRPr="001A6CFF">
              <w:rPr>
                <w:rFonts w:ascii="GHEA Grapalat" w:hAnsi="GHEA Grapalat"/>
                <w:lang w:val="ru-RU"/>
              </w:rPr>
              <w:lastRenderedPageBreak/>
              <w:t>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lastRenderedPageBreak/>
              <w:t>19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20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 xml:space="preserve">п.3 </w:t>
            </w:r>
            <w:r w:rsidRPr="001A6CFF">
              <w:rPr>
                <w:rFonts w:ascii="GHEA Grapalat" w:hAnsi="GHEA Grapalat"/>
                <w:lang w:val="ru-RU"/>
              </w:rPr>
              <w:t>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21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  <w:tr w:rsidR="004C110B" w:rsidRPr="001A6CFF" w:rsidTr="001A6CFF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22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100 000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Услуга ОСАГО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</w:tbl>
    <w:p w:rsidR="00000000" w:rsidRDefault="00F23F34">
      <w:pPr>
        <w:rPr>
          <w:lang w:val="ru-RU"/>
        </w:rPr>
      </w:pP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F23F34" w:rsidRPr="001A6CFF">
        <w:rPr>
          <w:rFonts w:ascii="GHEA Grapalat" w:hAnsi="GHEA Grapalat"/>
          <w:lang w:val="ru-RU"/>
        </w:rPr>
        <w:t>ՀՀԱՆՇՕԾ-ԳՀԾՁԲ-26/7</w:t>
      </w:r>
      <w:r w:rsidRPr="00F23F34">
        <w:rPr>
          <w:rFonts w:ascii="GHEA Grapalat" w:hAnsi="GHEA Grapalat"/>
          <w:b/>
          <w:bCs/>
          <w:lang w:val="ru-RU"/>
        </w:rPr>
        <w:t xml:space="preserve">» — </w:t>
      </w:r>
      <w:r w:rsidR="00F23F34">
        <w:rPr>
          <w:rFonts w:ascii="GHEA Grapalat" w:hAnsi="GHEA Grapalat"/>
          <w:b/>
          <w:bCs/>
          <w:lang w:val="hy-AM"/>
        </w:rPr>
        <w:t xml:space="preserve">Гаянэ Петросян </w:t>
      </w:r>
      <w:bookmarkStart w:id="0" w:name="_GoBack"/>
      <w:bookmarkEnd w:id="0"/>
      <w:r w:rsidRPr="00F23F34">
        <w:rPr>
          <w:rFonts w:ascii="GHEA Grapalat" w:hAnsi="GHEA Grapalat"/>
          <w:lang w:val="ru-RU"/>
        </w:rPr>
        <w:br/>
        <w:t>Телефон: +374 98 56 58 06</w:t>
      </w:r>
      <w:r w:rsidRPr="00F23F34">
        <w:rPr>
          <w:rFonts w:ascii="GHEA Grapalat" w:hAnsi="GHEA Grapalat"/>
          <w:lang w:val="ru-RU"/>
        </w:rPr>
        <w:br/>
        <w:t>Электронная почта: gayanee-petrosyan@bk.ru</w:t>
      </w: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Заказчик:</w:t>
      </w:r>
      <w:r w:rsidRPr="00F23F34">
        <w:rPr>
          <w:rFonts w:ascii="GHEA Grapalat" w:hAnsi="GHEA Grapalat"/>
          <w:lang w:val="ru-RU"/>
        </w:rPr>
        <w:t xml:space="preserve"> ЗАО МЗ РА «Республиканская служба скорой медицинской помощи»</w:t>
      </w:r>
    </w:p>
    <w:p w:rsidR="001A6CFF" w:rsidRPr="001A6CFF" w:rsidRDefault="001A6CFF">
      <w:pPr>
        <w:rPr>
          <w:lang w:val="ru-RU"/>
        </w:rPr>
      </w:pPr>
    </w:p>
    <w:sectPr w:rsidR="001A6CFF" w:rsidRPr="001A6C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6CFF"/>
    <w:rsid w:val="0029639D"/>
    <w:rsid w:val="00326F90"/>
    <w:rsid w:val="004C110B"/>
    <w:rsid w:val="00AA1D8D"/>
    <w:rsid w:val="00B47730"/>
    <w:rsid w:val="00CB0664"/>
    <w:rsid w:val="00F23F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733AE3"/>
  <w14:defaultImageDpi w14:val="300"/>
  <w15:docId w15:val="{34D363CF-BD49-46C4-A4A9-A2DE720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3F3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1A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FFE18B-1FCE-466F-B8B1-7518A112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2026-01-14T14:52:00Z</dcterms:modified>
  <cp:category/>
</cp:coreProperties>
</file>